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SISTEM PENGGERA KEBAKARAN</w:t>
      </w:r>
    </w:p>
    <w:p>
      <w:pPr>
        <w:spacing w:after="480"/>
      </w:pPr>
      <w:r>
        <w:rPr>
          <w:rFonts w:ascii="Aptos" w:hAnsi="Aptos"/>
          <w:b w:val="0"/>
          <w:color w:val="5E6B78"/>
          <w:sz w:val="26"/>
        </w:rPr>
        <w:t>Fire Alarm System</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MS-MEP-008</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sistem penggera kebakaran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sistem penggera kebakaran.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Kawal panel</w:t>
      </w:r>
    </w:p>
    <w:p>
      <w:pPr>
        <w:pStyle w:val="ListBullet"/>
        <w:spacing w:after="50"/>
        <w:ind w:left="369" w:hanging="170"/>
      </w:pPr>
      <w:r>
        <w:rPr>
          <w:rFonts w:ascii="Aptos" w:hAnsi="Aptos"/>
          <w:b w:val="0"/>
          <w:color w:val="263442"/>
          <w:sz w:val="19"/>
        </w:rPr>
        <w:t>Detectors</w:t>
      </w:r>
    </w:p>
    <w:p>
      <w:pPr>
        <w:pStyle w:val="ListBullet"/>
        <w:spacing w:after="50"/>
        <w:ind w:left="369" w:hanging="170"/>
      </w:pPr>
      <w:r>
        <w:rPr>
          <w:rFonts w:ascii="Aptos" w:hAnsi="Aptos"/>
          <w:b w:val="0"/>
          <w:color w:val="263442"/>
          <w:sz w:val="19"/>
        </w:rPr>
        <w:t>Modules</w:t>
      </w:r>
    </w:p>
    <w:p>
      <w:pPr>
        <w:pStyle w:val="ListBullet"/>
        <w:spacing w:after="50"/>
        <w:ind w:left="369" w:hanging="170"/>
      </w:pPr>
      <w:r>
        <w:rPr>
          <w:rFonts w:ascii="Aptos" w:hAnsi="Aptos"/>
          <w:b w:val="0"/>
          <w:color w:val="263442"/>
          <w:sz w:val="19"/>
        </w:rPr>
        <w:t>Cables</w:t>
      </w:r>
    </w:p>
    <w:p>
      <w:pPr>
        <w:pStyle w:val="ListBullet"/>
        <w:spacing w:after="50"/>
        <w:ind w:left="369" w:hanging="170"/>
      </w:pPr>
      <w:r>
        <w:rPr>
          <w:rFonts w:ascii="Aptos" w:hAnsi="Aptos"/>
          <w:b w:val="0"/>
          <w:color w:val="263442"/>
          <w:sz w:val="19"/>
        </w:rPr>
        <w:t>Containment</w:t>
      </w:r>
    </w:p>
    <w:p>
      <w:pPr>
        <w:pStyle w:val="ListBullet"/>
        <w:spacing w:after="50"/>
        <w:ind w:left="369" w:hanging="170"/>
      </w:pPr>
      <w:r>
        <w:rPr>
          <w:rFonts w:ascii="Aptos" w:hAnsi="Aptos"/>
          <w:b w:val="0"/>
          <w:color w:val="263442"/>
          <w:sz w:val="19"/>
        </w:rPr>
        <w:t>Labels</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Instrumen ujian elektrik</w:t>
      </w:r>
    </w:p>
    <w:p>
      <w:pPr>
        <w:pStyle w:val="ListBullet"/>
        <w:spacing w:after="50"/>
        <w:ind w:left="369" w:hanging="170"/>
      </w:pPr>
      <w:r>
        <w:rPr>
          <w:rFonts w:ascii="Aptos" w:hAnsi="Aptos"/>
          <w:b w:val="0"/>
          <w:color w:val="263442"/>
          <w:sz w:val="19"/>
        </w:rPr>
        <w:t>Detector tester</w:t>
      </w:r>
    </w:p>
    <w:p>
      <w:pPr>
        <w:pStyle w:val="ListBullet"/>
        <w:spacing w:after="50"/>
        <w:ind w:left="369" w:hanging="170"/>
      </w:pPr>
      <w:r>
        <w:rPr>
          <w:rFonts w:ascii="Aptos" w:hAnsi="Aptos"/>
          <w:b w:val="0"/>
          <w:color w:val="263442"/>
          <w:sz w:val="19"/>
        </w:rPr>
        <w:t>Programming laptop</w:t>
      </w:r>
    </w:p>
    <w:p>
      <w:pPr>
        <w:pStyle w:val="ListBullet"/>
        <w:spacing w:after="50"/>
        <w:ind w:left="369" w:hanging="170"/>
      </w:pPr>
      <w:r>
        <w:rPr>
          <w:rFonts w:ascii="Aptos" w:hAnsi="Aptos"/>
          <w:b w:val="0"/>
          <w:color w:val="263442"/>
          <w:sz w:val="19"/>
        </w:rPr>
        <w:t>Peralatan akses</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sistem penggera kebakaran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Kawal panel, Detectors, Modules, Cables, Containment, Labels.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Sahkan diluluskan cause-and-effect matrix. </w:t>
      </w:r>
      <w:r>
        <w:rPr>
          <w:rFonts w:ascii="Aptos" w:hAnsi="Aptos"/>
          <w:b w:val="0"/>
          <w:color w:val="263442"/>
          <w:sz w:val="19"/>
        </w:rPr>
        <w:t>Sahkan diluluskan cause-and-effect matrix dan device susun atur.</w:t>
      </w:r>
    </w:p>
    <w:p>
      <w:pPr>
        <w:keepLines/>
        <w:spacing w:after="100" w:line="269" w:lineRule="auto"/>
        <w:ind w:left="369" w:hanging="369"/>
      </w:pPr>
      <w:r>
        <w:rPr>
          <w:rFonts w:ascii="Aptos" w:hAnsi="Aptos"/>
          <w:b/>
          <w:color w:val="071E33"/>
          <w:sz w:val="19"/>
        </w:rPr>
        <w:t xml:space="preserve">2. Pasang containment, perkabelan, bases, modules. </w:t>
      </w:r>
      <w:r>
        <w:rPr>
          <w:rFonts w:ascii="Aptos" w:hAnsi="Aptos"/>
          <w:b w:val="0"/>
          <w:color w:val="263442"/>
          <w:sz w:val="19"/>
        </w:rPr>
        <w:t>Pasang containment, perkabelan, bases, modules dan panel.</w:t>
      </w:r>
    </w:p>
    <w:p>
      <w:pPr>
        <w:keepLines/>
        <w:spacing w:after="100" w:line="269" w:lineRule="auto"/>
        <w:ind w:left="369" w:hanging="369"/>
      </w:pPr>
      <w:r>
        <w:rPr>
          <w:rFonts w:ascii="Aptos" w:hAnsi="Aptos"/>
          <w:b/>
          <w:color w:val="071E33"/>
          <w:sz w:val="19"/>
        </w:rPr>
        <w:t xml:space="preserve">3. Labelkan semua circuits. </w:t>
      </w:r>
      <w:r>
        <w:rPr>
          <w:rFonts w:ascii="Aptos" w:hAnsi="Aptos"/>
          <w:b w:val="0"/>
          <w:color w:val="263442"/>
          <w:sz w:val="19"/>
        </w:rPr>
        <w:t>Labelkan semua circuits dan devices consistently.</w:t>
      </w:r>
    </w:p>
    <w:p>
      <w:pPr>
        <w:keepLines/>
        <w:spacing w:after="100" w:line="269" w:lineRule="auto"/>
        <w:ind w:left="369" w:hanging="369"/>
      </w:pPr>
      <w:r>
        <w:rPr>
          <w:rFonts w:ascii="Aptos" w:hAnsi="Aptos"/>
          <w:b/>
          <w:color w:val="071E33"/>
          <w:sz w:val="19"/>
        </w:rPr>
        <w:t xml:space="preserve">4. Lengkapkan continuity, insulation. </w:t>
      </w:r>
      <w:r>
        <w:rPr>
          <w:rFonts w:ascii="Aptos" w:hAnsi="Aptos"/>
          <w:b w:val="0"/>
          <w:color w:val="263442"/>
          <w:sz w:val="19"/>
        </w:rPr>
        <w:t>Lengkapkan continuity, insulation dan loop checks sebelum connection.</w:t>
      </w:r>
    </w:p>
    <w:p>
      <w:pPr>
        <w:keepLines/>
        <w:spacing w:after="100" w:line="269" w:lineRule="auto"/>
        <w:ind w:left="369" w:hanging="369"/>
      </w:pPr>
      <w:r>
        <w:rPr>
          <w:rFonts w:ascii="Aptos" w:hAnsi="Aptos"/>
          <w:b/>
          <w:color w:val="071E33"/>
          <w:sz w:val="19"/>
        </w:rPr>
        <w:t xml:space="preserve">5. programkan addresses dan cause-and-effect logic. </w:t>
      </w:r>
    </w:p>
    <w:p>
      <w:pPr>
        <w:keepLines/>
        <w:spacing w:after="100" w:line="269" w:lineRule="auto"/>
        <w:ind w:left="369" w:hanging="369"/>
      </w:pPr>
      <w:r>
        <w:rPr>
          <w:rFonts w:ascii="Aptos" w:hAnsi="Aptos"/>
          <w:b/>
          <w:color w:val="071E33"/>
          <w:sz w:val="19"/>
        </w:rPr>
        <w:t xml:space="preserve">6. Uji every device. </w:t>
      </w:r>
      <w:r>
        <w:rPr>
          <w:rFonts w:ascii="Aptos" w:hAnsi="Aptos"/>
          <w:b w:val="0"/>
          <w:color w:val="263442"/>
          <w:sz w:val="19"/>
        </w:rPr>
        <w:t>Uji every device, interface, alarm output dan fault sesuaikan keadaan dengan rekod.</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product approval; cable ujian; address jadual; device uji; cause-and-effect uji; authority interface jika diperlukan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live circuits; kerja di tempat tinggi; false alarm; unauthorised sistem isolation.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Product approval</w:t>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t>Cable ujian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Address jadual</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Device uji</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Cause-and-effect uji</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Authority interface jika diperlukan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Live circuits</w:t>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Kerja di tempat tinggi</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False alarm</w:t>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Unauthorised sistem isolation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MS-MEP-008</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Sistem Penggera Kebakaran</dc:title>
  <dc:subject>Template penyata kaedah pembinaan yang boleh diedit</dc:subject>
  <dc:creator>Method Statement Hub Malaysia</dc:creator>
  <cp:keywords>fire alarm, detector, alarm</cp:keywords>
  <dc:description>generated by python-docx</dc:description>
  <cp:lastModifiedBy/>
  <cp:revision>1</cp:revision>
  <dcterms:created xsi:type="dcterms:W3CDTF">2013-12-23T23:15:00Z</dcterms:created>
  <dcterms:modified xsi:type="dcterms:W3CDTF">2013-12-23T23:15:00Z</dcterms:modified>
  <cp:category/>
</cp:coreProperties>
</file>